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8485256" name="019d67d4-3def-7f0a-99b8-dc2e832b3a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5319281" name="019d67d4-3def-7f0a-99b8-dc2e832b3a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4120406" name="019d67d4-7c45-7749-96f8-a2051b72b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4040368" name="019d67d4-7c45-7749-96f8-a2051b72bac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1409697" name="019d67d5-7dc3-74f2-85d3-45a141d32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4735174" name="019d67d5-7dc3-74f2-85d3-45a141d3207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3861007" name="019d67d5-c96e-7453-b95a-78049dd15e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9881555" name="019d67d5-c96e-7453-b95a-78049dd15e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0377122" name="019d67ef-1747-7b8e-a33b-82115f57a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883032" name="019d67ef-1747-7b8e-a33b-82115f57a2a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673050" name="019d67ef-6900-740a-9efa-576066a8c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9784946" name="019d67ef-6900-740a-9efa-576066a8ce0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7492573" name="019d67f0-4c82-7d4a-8b8c-79cad30db2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303064" name="019d67f0-4c82-7d4a-8b8c-79cad30db25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8357284" name="019d67f0-8872-7529-b07c-f88510d44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6288731" name="019d67f0-8872-7529-b07c-f88510d44b4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Putz / Fliesenkleber </w:t>
            </w:r>
          </w:p>
          <w:p>
            <w:pPr>
              <w:spacing w:before="0" w:after="0"/>
            </w:pPr>
            <w:r>
              <w:t>Boden/Decke/Wand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754743" name="019d6802-fc9a-77df-84f5-cf18f36efb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8618069" name="019d6802-fc9a-77df-84f5-cf18f36efb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0329208" name="019d6803-5576-7dfd-a125-95f338a9d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3554435" name="019d6803-5576-7dfd-a125-95f338a9de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Eingang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Decke/Boden/Wände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8056004" name="019d6815-a320-761d-9bc3-d18a5f676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8976117" name="019d6815-a320-761d-9bc3-d18a5f676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0648877" name="019d6815-d24b-7547-8a8c-12da699042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48625" name="019d6815-d24b-7547-8a8c-12da699042c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